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339484" name="24cf5ba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904323" name="24cf5ba0-b630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0935364" name="29125c8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3482231" name="29125c80-b630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8960809" name="4153029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1242227" name="41530290-b630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9524481" name="bc44b33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2326594" name="bc44b330-b63b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Holz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9812071" name="12f3569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4990165" name="12f35690-b633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3702601" name="18a6b05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0728000" name="18a6b050-b633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7085111" name="478a83a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1907408" name="478a83a0-b634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2773887" name="4b3e3cd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720923" name="4b3e3cd0-b634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5647358" name="da541c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619656" name="da541c80-b636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5133950" name="df04ac4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8351241" name="df04ac40-b636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402132" name="2cfe14a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3916837" name="2cfe14a0-b63b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2861399" name="320f13e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23302" name="320f13e0-b63b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0465173" name="7940c92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0574077" name="7940c920-b63b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1476917" name="83d75b6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7555564" name="83d75b60-b63b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3377814" name="cd67730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8342493" name="cd677300-b63b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8873442" name="d51452d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1581586" name="d51452d0-b63b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2662002" name="fe0f8b9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0062521" name="fe0f8b90-b63c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4283106" name="02a05e50-b63d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404543" name="02a05e50-b63d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Biberlinstrasse 2, 8032 Zürich </w:t>
          </w:r>
        </w:p>
        <w:p>
          <w:pPr>
            <w:spacing w:before="0" w:after="0"/>
          </w:pPr>
          <w:r>
            <w:t>561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